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COMPARECIMENTO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VOLUNTÁRIO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COMPARECIMENTO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Certifico que,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>], às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HORA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INÍCIO</w:t>
      </w:r>
      <w:r>
        <w:rPr>
          <w:rFonts w:ascii="Times New Roman" w:hAnsi="Times New Roman" w:eastAsia="Times New Roman" w:cs="Times New Roman"/>
          <w:b w:val="0"/>
          <w:sz w:val="24"/>
        </w:rPr>
        <w:t>], compareceu voluntariamente ao escritório situado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ENDEREÇO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ESCRITÓRIO</w:t>
      </w:r>
      <w:r>
        <w:rPr>
          <w:rFonts w:ascii="Times New Roman" w:hAnsi="Times New Roman" w:eastAsia="Times New Roman" w:cs="Times New Roman"/>
          <w:b w:val="0"/>
          <w:sz w:val="24"/>
        </w:rPr>
        <w:t>] o(a) Sr.(a)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COMPARECENTE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QUALIFICAÇÃO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SUCINTA</w:t>
      </w:r>
      <w:r>
        <w:rPr>
          <w:rFonts w:ascii="Times New Roman" w:hAnsi="Times New Roman" w:eastAsia="Times New Roman" w:cs="Times New Roman"/>
          <w:b w:val="0"/>
          <w:sz w:val="24"/>
        </w:rPr>
        <w:t>], documento de identidade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DOCUMENTO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IDENTIDADE</w:t>
      </w:r>
      <w:r>
        <w:rPr>
          <w:rFonts w:ascii="Times New Roman" w:hAnsi="Times New Roman" w:eastAsia="Times New Roman" w:cs="Times New Roman"/>
          <w:b w:val="0"/>
          <w:sz w:val="24"/>
        </w:rPr>
        <w:t>], a fim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FINALIDADE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COMPARECIMENTO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: prestar declarações, entregar documento, prestar esclarecimentos], no âmbito dos presentes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>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CIÊNCIA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REGISTRO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O(A) comparecente foi cientificado(a) das garantias individuais aplicáveis, na forma do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Ciência das Garantias Individuais</w:t>
      </w:r>
      <w:r>
        <w:rPr>
          <w:rFonts w:ascii="Times New Roman" w:hAnsi="Times New Roman" w:eastAsia="Times New Roman" w:cs="Times New Roman"/>
          <w:b w:val="0"/>
          <w:sz w:val="24"/>
        </w:rPr>
        <w:t>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.], e manifestou consentimento com o registro do ato.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Período do comparecimento: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das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HORA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INÍCIO</w:t>
      </w:r>
      <w:r>
        <w:rPr>
          <w:rFonts w:ascii="Times New Roman" w:hAnsi="Times New Roman" w:eastAsia="Times New Roman" w:cs="Times New Roman"/>
          <w:b w:val="0"/>
          <w:sz w:val="24"/>
        </w:rPr>
        <w:t>] às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HORA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ENCERRAMENTO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Pessoas presentes: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PESSOAS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PRESENTES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Atos realizados: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ATOS</w:t>
      </w:r>
      <w:r>
        <w:rPr>
          <w:rFonts w:ascii="Times New Roman" w:hAnsi="Times New Roman" w:eastAsia="Times New Roman" w:cs="Times New Roman"/>
          <w:b w:val="0"/>
          <w:sz w:val="24"/>
        </w:rPr>
        <w:t>: declarações reduzidas a termo, entrega de documento, esclarecimentos].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Documentos recebidos: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RELAÇÃO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DOCUMENTOS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RECEBIDOS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HOUVER</w:t>
      </w:r>
      <w:r>
        <w:rPr>
          <w:rFonts w:ascii="Times New Roman" w:hAnsi="Times New Roman" w:eastAsia="Times New Roman" w:cs="Times New Roman"/>
          <w:b w:val="0"/>
          <w:sz w:val="24"/>
        </w:rPr>
        <w:t>], com recibo próprio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ENCERRAMENTO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Nada mais havendo, encerrou-se o ato às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HORA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ENCERRAMENTO</w:t>
      </w:r>
      <w:r>
        <w:rPr>
          <w:rFonts w:ascii="Times New Roman" w:hAnsi="Times New Roman" w:eastAsia="Times New Roman" w:cs="Times New Roman"/>
          <w:b w:val="0"/>
          <w:sz w:val="24"/>
        </w:rPr>
        <w:t>], do que se lavrou o presente termo, lido e achado conforme pelos presentes.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segue assinado.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COMPARECENTE</w:t>
      </w:r>
      <w:r>
        <w:rPr>
          <w:rFonts w:ascii="Times New Roman" w:hAnsi="Times New Roman" w:eastAsia="Times New Roman" w:cs="Times New Roman"/>
          <w:b/>
          <w:sz w:val="24"/>
        </w:rPr>
        <w:t>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COMPARECENTE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